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7E8AC577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C9D8EE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E7A8D47" w14:textId="7B3F4755" w:rsidR="00034994" w:rsidRPr="00D9420E" w:rsidRDefault="00D9420E">
            <w:pPr>
              <w:jc w:val="center"/>
              <w:rPr>
                <w:lang w:val="es-CR"/>
              </w:rPr>
            </w:pPr>
            <w:r w:rsidRPr="009A592B">
              <w:rPr>
                <w:b/>
                <w:sz w:val="20"/>
                <w:lang w:val="es-CR"/>
              </w:rPr>
              <w:t xml:space="preserve">FORMULARIO PARA SOLICITUD DE </w:t>
            </w:r>
            <w:r w:rsidR="00997CC1">
              <w:rPr>
                <w:b/>
                <w:sz w:val="20"/>
                <w:lang w:val="es-CR"/>
              </w:rPr>
              <w:t>LA CREACIÓN DE UN CÓDIGO 1-11</w:t>
            </w:r>
          </w:p>
        </w:tc>
      </w:tr>
      <w:tr w:rsidR="00034994" w:rsidRPr="007446EC" w14:paraId="5A1D64E9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0E7726B" w14:textId="63A11289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Código del formulario: ____________________    Fecha de vigencia: ____/____/________</w:t>
            </w:r>
          </w:p>
        </w:tc>
      </w:tr>
    </w:tbl>
    <w:p w14:paraId="34B52A05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14:paraId="67F91CA5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</w:tcPr>
          <w:p w14:paraId="2519C075" w14:textId="77777777" w:rsidR="00034994" w:rsidRDefault="00000000">
            <w:pPr>
              <w:jc w:val="center"/>
            </w:pPr>
            <w:r>
              <w:rPr>
                <w:b/>
                <w:sz w:val="19"/>
              </w:rPr>
              <w:t>CRITERIOS DE APLICACIÓN OBLIGATORIOS</w:t>
            </w:r>
          </w:p>
        </w:tc>
      </w:tr>
      <w:tr w:rsidR="00034994" w:rsidRPr="007446EC" w14:paraId="018C0C48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CE578" w14:textId="2357226C" w:rsidR="00034994" w:rsidRPr="00D9420E" w:rsidRDefault="007446EC">
            <w:pPr>
              <w:jc w:val="both"/>
              <w:rPr>
                <w:lang w:val="es-CR"/>
              </w:rPr>
            </w:pPr>
            <w:r w:rsidRPr="007446EC">
              <w:rPr>
                <w:sz w:val="16"/>
                <w:lang w:val="es-CR"/>
              </w:rPr>
              <w:t xml:space="preserve">Este formulario se utiliza para solicitar </w:t>
            </w:r>
            <w:r w:rsidR="00EF48B5" w:rsidRPr="00EF48B5">
              <w:rPr>
                <w:sz w:val="16"/>
                <w:lang w:val="es-CR"/>
              </w:rPr>
              <w:t xml:space="preserve">las Áreas Técnicas de la Dirección de Farmacoepidemiología </w:t>
            </w:r>
            <w:r w:rsidR="00506292">
              <w:rPr>
                <w:sz w:val="16"/>
                <w:lang w:val="es-CR"/>
              </w:rPr>
              <w:t xml:space="preserve">la </w:t>
            </w:r>
            <w:r w:rsidR="00EF48B5" w:rsidRPr="00EF48B5">
              <w:rPr>
                <w:sz w:val="16"/>
                <w:lang w:val="es-CR"/>
              </w:rPr>
              <w:t>asigna</w:t>
            </w:r>
            <w:r w:rsidR="00506292">
              <w:rPr>
                <w:sz w:val="16"/>
                <w:lang w:val="es-CR"/>
              </w:rPr>
              <w:t xml:space="preserve">ción de </w:t>
            </w:r>
            <w:r w:rsidR="00BE3416">
              <w:rPr>
                <w:sz w:val="16"/>
                <w:lang w:val="es-CR"/>
              </w:rPr>
              <w:t xml:space="preserve">un </w:t>
            </w:r>
            <w:r w:rsidR="00BE3416" w:rsidRPr="00EF48B5">
              <w:rPr>
                <w:sz w:val="16"/>
                <w:lang w:val="es-CR"/>
              </w:rPr>
              <w:t>código</w:t>
            </w:r>
            <w:r w:rsidR="00EF48B5" w:rsidRPr="00EF48B5">
              <w:rPr>
                <w:sz w:val="16"/>
                <w:lang w:val="es-CR"/>
              </w:rPr>
              <w:t xml:space="preserve"> 1-11</w:t>
            </w:r>
            <w:r w:rsidR="000F0F55">
              <w:t xml:space="preserve"> </w:t>
            </w:r>
            <w:r w:rsidR="000F0F55" w:rsidRPr="000F0F55">
              <w:rPr>
                <w:sz w:val="16"/>
                <w:lang w:val="es-CR"/>
              </w:rPr>
              <w:t>con aprobación excepcional para adquisición local</w:t>
            </w:r>
            <w:r w:rsidRPr="007446EC">
              <w:rPr>
                <w:sz w:val="16"/>
                <w:lang w:val="es-CR"/>
              </w:rPr>
              <w:t xml:space="preserve">. </w:t>
            </w:r>
            <w:r w:rsidRPr="00D9420E">
              <w:rPr>
                <w:b/>
                <w:bCs/>
                <w:sz w:val="18"/>
                <w:szCs w:val="24"/>
                <w:lang w:val="es-CR"/>
              </w:rPr>
              <w:t>No se tramitarán formularios ilegibles, incompletos</w:t>
            </w:r>
            <w:r w:rsidR="00BE3416">
              <w:rPr>
                <w:b/>
                <w:bCs/>
                <w:sz w:val="18"/>
                <w:szCs w:val="24"/>
                <w:lang w:val="es-CR"/>
              </w:rPr>
              <w:t xml:space="preserve"> o</w:t>
            </w:r>
            <w:r w:rsidRPr="00D9420E">
              <w:rPr>
                <w:b/>
                <w:bCs/>
                <w:sz w:val="18"/>
                <w:szCs w:val="24"/>
                <w:lang w:val="es-CR"/>
              </w:rPr>
              <w:t xml:space="preserve"> sin firma.</w:t>
            </w:r>
          </w:p>
        </w:tc>
      </w:tr>
    </w:tbl>
    <w:p w14:paraId="74BFD7E8" w14:textId="77777777" w:rsidR="00034994" w:rsidRDefault="00034994">
      <w:pPr>
        <w:rPr>
          <w:lang w:val="es-CR"/>
        </w:rPr>
      </w:pPr>
    </w:p>
    <w:p w14:paraId="075267D7" w14:textId="77777777" w:rsidR="000D4336" w:rsidRPr="00D9420E" w:rsidRDefault="000D4336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45AD8F33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7ECAD07F" w14:textId="77777777" w:rsidR="00034994" w:rsidRPr="009228A3" w:rsidRDefault="00000000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1. DATOS DEL ESTABLECIMIENTO Y DE LA SOLICITUD</w:t>
            </w:r>
          </w:p>
        </w:tc>
      </w:tr>
    </w:tbl>
    <w:p w14:paraId="2E5B6322" w14:textId="77777777" w:rsidR="00034994" w:rsidRPr="00D9420E" w:rsidRDefault="00034994">
      <w:pPr>
        <w:rPr>
          <w:lang w:val="es-CR"/>
        </w:rPr>
      </w:pPr>
    </w:p>
    <w:tbl>
      <w:tblPr>
        <w:tblW w:w="10917" w:type="dxa"/>
        <w:jc w:val="center"/>
        <w:tblLayout w:type="fixed"/>
        <w:tblLook w:val="04A0" w:firstRow="1" w:lastRow="0" w:firstColumn="1" w:lastColumn="0" w:noHBand="0" w:noVBand="1"/>
      </w:tblPr>
      <w:tblGrid>
        <w:gridCol w:w="2315"/>
        <w:gridCol w:w="2877"/>
        <w:gridCol w:w="363"/>
        <w:gridCol w:w="2232"/>
        <w:gridCol w:w="3130"/>
      </w:tblGrid>
      <w:tr w:rsidR="00EC0A74" w14:paraId="3ACBD55A" w14:textId="77777777" w:rsidTr="000909C8">
        <w:trPr>
          <w:cantSplit/>
          <w:jc w:val="center"/>
        </w:trPr>
        <w:tc>
          <w:tcPr>
            <w:tcW w:w="109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107E58" w14:textId="52879728" w:rsidR="00EC0A74" w:rsidRPr="00D9420E" w:rsidRDefault="00EC0A74">
            <w:pPr>
              <w:rPr>
                <w:b/>
                <w:bCs/>
                <w:sz w:val="16"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Fecha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  <w:r w:rsidRPr="00D9420E">
              <w:rPr>
                <w:sz w:val="16"/>
              </w:rPr>
              <w:t xml:space="preserve"> ____/____/________</w:t>
            </w:r>
          </w:p>
        </w:tc>
      </w:tr>
      <w:tr w:rsidR="00EB6E32" w14:paraId="6E9440FE" w14:textId="77777777" w:rsidTr="000909C8">
        <w:trPr>
          <w:cantSplit/>
          <w:jc w:val="center"/>
        </w:trPr>
        <w:tc>
          <w:tcPr>
            <w:tcW w:w="109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629043D" w14:textId="727D2D5F" w:rsidR="00EB6E32" w:rsidRPr="00D9420E" w:rsidRDefault="00EB6E32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Centro de </w:t>
            </w:r>
            <w:proofErr w:type="spellStart"/>
            <w:r>
              <w:rPr>
                <w:b/>
                <w:bCs/>
                <w:sz w:val="16"/>
              </w:rPr>
              <w:t>salud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</w:tr>
      <w:tr w:rsidR="000F0F55" w14:paraId="02F8ED56" w14:textId="77777777" w:rsidTr="00EB720B">
        <w:trPr>
          <w:cantSplit/>
          <w:jc w:val="center"/>
        </w:trPr>
        <w:tc>
          <w:tcPr>
            <w:tcW w:w="109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5E5BEA" w14:textId="7FF2F068" w:rsidR="000F0F55" w:rsidRPr="000F0F55" w:rsidRDefault="000F0F55" w:rsidP="007C4D08">
            <w:r w:rsidRPr="00D9420E">
              <w:rPr>
                <w:b/>
                <w:bCs/>
                <w:sz w:val="16"/>
              </w:rPr>
              <w:t xml:space="preserve">Unidad </w:t>
            </w:r>
            <w:proofErr w:type="spellStart"/>
            <w:r w:rsidRPr="00D9420E">
              <w:rPr>
                <w:b/>
                <w:bCs/>
                <w:sz w:val="16"/>
              </w:rPr>
              <w:t>programática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</w:tr>
      <w:tr w:rsidR="007C4D08" w:rsidRPr="007446EC" w14:paraId="53100F5B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0E851EF" w14:textId="7C2C2006" w:rsidR="007C4D08" w:rsidRPr="00D9420E" w:rsidRDefault="007C4D08" w:rsidP="007C4D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sz w:val="16"/>
              </w:rPr>
              <w:t>Responsable</w:t>
            </w:r>
            <w:proofErr w:type="spellEnd"/>
            <w:r>
              <w:rPr>
                <w:b/>
                <w:bCs/>
                <w:sz w:val="16"/>
              </w:rPr>
              <w:t xml:space="preserve"> de la </w:t>
            </w:r>
            <w:proofErr w:type="spellStart"/>
            <w:r w:rsidRPr="00D9420E">
              <w:rPr>
                <w:b/>
                <w:bCs/>
                <w:sz w:val="16"/>
              </w:rPr>
              <w:t>solicitud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6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9C37A9" w14:textId="7337BC69" w:rsidR="007C4D08" w:rsidRPr="00D9420E" w:rsidRDefault="007C4D08" w:rsidP="007C4D08">
            <w:pPr>
              <w:rPr>
                <w:lang w:val="es-CR"/>
              </w:rPr>
            </w:pPr>
            <w:r>
              <w:rPr>
                <w:sz w:val="16"/>
                <w:lang w:val="es-CR"/>
              </w:rPr>
              <w:t xml:space="preserve"> </w:t>
            </w:r>
          </w:p>
        </w:tc>
      </w:tr>
      <w:tr w:rsidR="002F1B26" w14:paraId="51067F9D" w14:textId="77777777" w:rsidTr="000909C8">
        <w:trPr>
          <w:cantSplit/>
          <w:trHeight w:val="852"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A2A0268" w14:textId="5CAAB391" w:rsidR="002F1B26" w:rsidRPr="00D9420E" w:rsidRDefault="002F1B26" w:rsidP="007C4D08">
            <w:pPr>
              <w:rPr>
                <w:b/>
                <w:bCs/>
              </w:rPr>
            </w:pPr>
            <w:r>
              <w:rPr>
                <w:b/>
                <w:bCs/>
                <w:sz w:val="16"/>
              </w:rPr>
              <w:t xml:space="preserve">Correo </w:t>
            </w:r>
            <w:proofErr w:type="spellStart"/>
            <w:r>
              <w:rPr>
                <w:b/>
                <w:bCs/>
                <w:sz w:val="16"/>
              </w:rPr>
              <w:t>institucional</w:t>
            </w:r>
            <w:proofErr w:type="spellEnd"/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8FE6E0" w14:textId="77777777" w:rsidR="002F1B26" w:rsidRDefault="002F1B26" w:rsidP="007C4D08"/>
        </w:tc>
        <w:tc>
          <w:tcPr>
            <w:tcW w:w="5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9DFD2E" w14:textId="100C1EB3" w:rsidR="002F1B26" w:rsidRDefault="002F1B26" w:rsidP="007C4D08">
            <w:r w:rsidRPr="002F1B26">
              <w:rPr>
                <w:b/>
                <w:bCs/>
                <w:sz w:val="16"/>
              </w:rPr>
              <w:t>Firma:</w:t>
            </w:r>
            <w:r>
              <w:t xml:space="preserve"> </w:t>
            </w:r>
          </w:p>
        </w:tc>
      </w:tr>
      <w:tr w:rsidR="007C4D08" w14:paraId="7B790615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0BFC415" w14:textId="77777777" w:rsidR="007C4D08" w:rsidRPr="00D9420E" w:rsidRDefault="007C4D08" w:rsidP="007C4D08">
            <w:pPr>
              <w:rPr>
                <w:b/>
                <w:bCs/>
                <w:sz w:val="1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7D22527" w14:textId="77777777" w:rsidR="007C4D08" w:rsidRDefault="007C4D08" w:rsidP="007C4D08">
            <w:pPr>
              <w:rPr>
                <w:sz w:val="16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E84CF7" w14:textId="77777777" w:rsidR="007C4D08" w:rsidRDefault="007C4D08" w:rsidP="007C4D08">
            <w:pPr>
              <w:rPr>
                <w:sz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DD8D0E" w14:textId="77777777" w:rsidR="007C4D08" w:rsidRDefault="007C4D08" w:rsidP="007C4D08">
            <w:pPr>
              <w:rPr>
                <w:sz w:val="16"/>
              </w:rPr>
            </w:pPr>
          </w:p>
        </w:tc>
      </w:tr>
      <w:tr w:rsidR="007C4D08" w:rsidRPr="007446EC" w14:paraId="0859BBDC" w14:textId="77777777" w:rsidTr="000909C8">
        <w:trPr>
          <w:cantSplit/>
          <w:jc w:val="center"/>
        </w:trPr>
        <w:tc>
          <w:tcPr>
            <w:tcW w:w="109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15A82D4" w14:textId="17C3972D" w:rsidR="007C4D08" w:rsidRPr="009228A3" w:rsidRDefault="007C4D08" w:rsidP="007C4D08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 xml:space="preserve">2. </w:t>
            </w:r>
            <w:r w:rsidR="00CE233C">
              <w:rPr>
                <w:b/>
                <w:sz w:val="18"/>
                <w:szCs w:val="20"/>
                <w:lang w:val="es-CR"/>
              </w:rPr>
              <w:t>DATOS DEL MEDICAMENTO SOLICITADO</w:t>
            </w:r>
          </w:p>
        </w:tc>
      </w:tr>
    </w:tbl>
    <w:p w14:paraId="7588AD47" w14:textId="77777777" w:rsidR="00034994" w:rsidRPr="00D9420E" w:rsidRDefault="00034994">
      <w:pPr>
        <w:rPr>
          <w:lang w:val="es-CR"/>
        </w:rPr>
      </w:pPr>
    </w:p>
    <w:tbl>
      <w:tblPr>
        <w:tblStyle w:val="Tablaconcuadrcula"/>
        <w:tblW w:w="109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683"/>
        <w:gridCol w:w="3598"/>
      </w:tblGrid>
      <w:tr w:rsidR="00A469BB" w:rsidRPr="00BE3416" w14:paraId="68AF2152" w14:textId="3AC82C71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B109" w14:textId="25AFEDC9" w:rsidR="00A469BB" w:rsidRPr="00BE3416" w:rsidRDefault="00A469BB" w:rsidP="00A469BB">
            <w:pPr>
              <w:jc w:val="both"/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8"/>
                <w:lang w:val="es-CR"/>
              </w:rPr>
              <w:t>Nombre del medicamento</w:t>
            </w:r>
            <w:r w:rsidRPr="00BE3416">
              <w:rPr>
                <w:b/>
                <w:sz w:val="16"/>
                <w:szCs w:val="18"/>
                <w:lang w:val="es-CR"/>
              </w:rPr>
              <w:t xml:space="preserve">: </w:t>
            </w:r>
          </w:p>
        </w:tc>
      </w:tr>
      <w:tr w:rsidR="00A469BB" w:rsidRPr="00BE3416" w14:paraId="05C38904" w14:textId="77777777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263C" w14:textId="77777777" w:rsidR="00A469BB" w:rsidRPr="00BE3416" w:rsidRDefault="00A469BB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</w:tr>
      <w:tr w:rsidR="00A469BB" w:rsidRPr="00BE3416" w14:paraId="2AE205D0" w14:textId="77777777" w:rsidTr="000D4336">
        <w:trPr>
          <w:trHeight w:val="252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28B2" w14:textId="6E4C5E9A" w:rsidR="00A469BB" w:rsidRPr="00BE3416" w:rsidRDefault="00A469BB" w:rsidP="00A469BB">
            <w:pPr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8"/>
                <w:lang w:val="es-CR"/>
              </w:rPr>
              <w:t>Fuerza</w:t>
            </w:r>
            <w:r w:rsidR="00211B8E" w:rsidRPr="00BE3416">
              <w:rPr>
                <w:b/>
                <w:sz w:val="16"/>
                <w:szCs w:val="18"/>
                <w:lang w:val="es-CR"/>
              </w:rPr>
              <w:t>:</w:t>
            </w:r>
          </w:p>
        </w:tc>
      </w:tr>
      <w:tr w:rsidR="00A469BB" w:rsidRPr="00BE3416" w14:paraId="22480DD2" w14:textId="77777777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CAF6" w14:textId="77777777" w:rsidR="00A469BB" w:rsidRPr="00BE3416" w:rsidRDefault="00A469BB" w:rsidP="00A469BB">
            <w:pPr>
              <w:rPr>
                <w:b/>
                <w:sz w:val="16"/>
                <w:szCs w:val="18"/>
                <w:lang w:val="es-CR"/>
              </w:rPr>
            </w:pPr>
          </w:p>
        </w:tc>
      </w:tr>
      <w:tr w:rsidR="00A469BB" w:rsidRPr="00BE3416" w14:paraId="14F0B185" w14:textId="77777777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DF2E" w14:textId="02D62FA9" w:rsidR="00A469BB" w:rsidRPr="00BE3416" w:rsidRDefault="00A469BB" w:rsidP="00A469BB">
            <w:pPr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8"/>
                <w:lang w:val="es-CR"/>
              </w:rPr>
              <w:t>Presentación</w:t>
            </w:r>
            <w:r w:rsidR="00211B8E" w:rsidRPr="00BE3416">
              <w:rPr>
                <w:b/>
                <w:sz w:val="16"/>
                <w:szCs w:val="18"/>
                <w:lang w:val="es-CR"/>
              </w:rPr>
              <w:t>:</w:t>
            </w:r>
          </w:p>
        </w:tc>
      </w:tr>
      <w:tr w:rsidR="00A469BB" w:rsidRPr="00BE3416" w14:paraId="4FA97207" w14:textId="77777777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B8CD" w14:textId="77777777" w:rsidR="00A469BB" w:rsidRPr="00BE3416" w:rsidRDefault="00A469BB" w:rsidP="00A469BB">
            <w:pPr>
              <w:rPr>
                <w:b/>
                <w:sz w:val="16"/>
                <w:szCs w:val="18"/>
                <w:lang w:val="es-CR"/>
              </w:rPr>
            </w:pPr>
          </w:p>
        </w:tc>
      </w:tr>
      <w:tr w:rsidR="00A469BB" w:rsidRPr="00BE3416" w14:paraId="3DCBD167" w14:textId="77777777" w:rsidTr="000D4336">
        <w:trPr>
          <w:trHeight w:val="252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FEFB" w14:textId="6DEF27A8" w:rsidR="00A469BB" w:rsidRPr="00BE3416" w:rsidRDefault="00A469BB" w:rsidP="00100D85">
            <w:pPr>
              <w:jc w:val="both"/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8"/>
                <w:lang w:val="es-CR"/>
              </w:rPr>
              <w:t xml:space="preserve">Número de oficio relacionado que avala la adquisición (DFE, CCF, número de resolución judicial, </w:t>
            </w:r>
            <w:proofErr w:type="spellStart"/>
            <w:r w:rsidRPr="00BE3416">
              <w:rPr>
                <w:b/>
                <w:sz w:val="16"/>
                <w:szCs w:val="18"/>
                <w:lang w:val="es-CR"/>
              </w:rPr>
              <w:t>etc</w:t>
            </w:r>
            <w:proofErr w:type="spellEnd"/>
            <w:r w:rsidRPr="00BE3416">
              <w:rPr>
                <w:b/>
                <w:sz w:val="16"/>
                <w:szCs w:val="18"/>
                <w:lang w:val="es-CR"/>
              </w:rPr>
              <w:t>)</w:t>
            </w:r>
            <w:r w:rsidR="00211B8E" w:rsidRPr="00BE3416">
              <w:rPr>
                <w:b/>
                <w:sz w:val="16"/>
                <w:szCs w:val="18"/>
                <w:lang w:val="es-CR"/>
              </w:rPr>
              <w:t>:</w:t>
            </w:r>
          </w:p>
        </w:tc>
      </w:tr>
      <w:tr w:rsidR="00A469BB" w:rsidRPr="00BE3416" w14:paraId="22A682D1" w14:textId="77777777" w:rsidTr="000D4336">
        <w:trPr>
          <w:trHeight w:val="244"/>
          <w:jc w:val="center"/>
        </w:trPr>
        <w:tc>
          <w:tcPr>
            <w:tcW w:w="10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991B" w14:textId="77777777" w:rsidR="00A469BB" w:rsidRPr="00BE3416" w:rsidRDefault="00A469BB" w:rsidP="00100D85">
            <w:pPr>
              <w:jc w:val="both"/>
              <w:rPr>
                <w:b/>
                <w:sz w:val="16"/>
                <w:szCs w:val="18"/>
                <w:lang w:val="es-CR"/>
              </w:rPr>
            </w:pPr>
          </w:p>
        </w:tc>
      </w:tr>
      <w:tr w:rsidR="00A469BB" w:rsidRPr="00BE3416" w14:paraId="10036B16" w14:textId="77777777" w:rsidTr="000D4336">
        <w:trPr>
          <w:trHeight w:val="244"/>
          <w:jc w:val="center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A5AA" w14:textId="709941C3" w:rsidR="00A469BB" w:rsidRPr="00BE3416" w:rsidRDefault="00211B8E" w:rsidP="00A469BB">
            <w:pPr>
              <w:jc w:val="both"/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8"/>
                <w:lang w:val="es-CR"/>
              </w:rPr>
              <w:t xml:space="preserve">Cantidad por adquirir: 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5348" w14:textId="427CD8F7" w:rsidR="00A469BB" w:rsidRPr="00BE3416" w:rsidRDefault="00A469BB" w:rsidP="00A469BB">
            <w:pPr>
              <w:jc w:val="both"/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6"/>
                <w:lang w:val="es-CR"/>
              </w:rPr>
              <w:t>Costo unitario</w:t>
            </w:r>
            <w:r w:rsidR="00211B8E" w:rsidRPr="00BE3416">
              <w:rPr>
                <w:b/>
                <w:sz w:val="16"/>
                <w:szCs w:val="16"/>
                <w:lang w:val="es-CR"/>
              </w:rPr>
              <w:t>: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75D6" w14:textId="4A9C50C6" w:rsidR="00A469BB" w:rsidRPr="00BE3416" w:rsidRDefault="00A469BB" w:rsidP="00A469BB">
            <w:pPr>
              <w:jc w:val="both"/>
              <w:rPr>
                <w:b/>
                <w:sz w:val="16"/>
                <w:szCs w:val="18"/>
                <w:lang w:val="es-CR"/>
              </w:rPr>
            </w:pPr>
            <w:r w:rsidRPr="00BE3416">
              <w:rPr>
                <w:b/>
                <w:sz w:val="16"/>
                <w:szCs w:val="16"/>
                <w:lang w:val="es-CR"/>
              </w:rPr>
              <w:t>Moneda</w:t>
            </w:r>
            <w:r w:rsidR="00211B8E" w:rsidRPr="00BE3416">
              <w:rPr>
                <w:b/>
                <w:sz w:val="16"/>
                <w:szCs w:val="16"/>
                <w:lang w:val="es-CR"/>
              </w:rPr>
              <w:t>:</w:t>
            </w:r>
          </w:p>
        </w:tc>
      </w:tr>
    </w:tbl>
    <w:p w14:paraId="5BDB8552" w14:textId="77777777" w:rsidR="005110CF" w:rsidRDefault="005110CF">
      <w:pPr>
        <w:rPr>
          <w:lang w:val="es-CR"/>
        </w:rPr>
      </w:pPr>
    </w:p>
    <w:p w14:paraId="12DB11E6" w14:textId="77777777" w:rsidR="000D4336" w:rsidRDefault="000D4336">
      <w:pPr>
        <w:rPr>
          <w:lang w:val="es-CR"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11084"/>
      </w:tblGrid>
      <w:tr w:rsidR="004D0693" w14:paraId="77535822" w14:textId="77777777" w:rsidTr="00CE7B82">
        <w:tc>
          <w:tcPr>
            <w:tcW w:w="1108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79817ADD" w14:textId="76140D80" w:rsidR="004D0693" w:rsidRPr="004D0693" w:rsidRDefault="005102E4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 xml:space="preserve">3. </w:t>
            </w:r>
            <w:r w:rsidR="00211B8E">
              <w:rPr>
                <w:b/>
                <w:sz w:val="18"/>
                <w:szCs w:val="20"/>
                <w:lang w:val="es-CR"/>
              </w:rPr>
              <w:t>RESPONSABLE DEL ANÁLISIS DE LA SOLICITUD</w:t>
            </w:r>
          </w:p>
        </w:tc>
      </w:tr>
      <w:tr w:rsidR="003F156F" w14:paraId="73AC0DEE" w14:textId="77777777" w:rsidTr="00211B8E">
        <w:tc>
          <w:tcPr>
            <w:tcW w:w="1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65587" w14:textId="77777777" w:rsidR="003F156F" w:rsidRDefault="003F156F">
            <w:pPr>
              <w:rPr>
                <w:b/>
                <w:sz w:val="18"/>
                <w:szCs w:val="20"/>
                <w:lang w:val="es-CR"/>
              </w:rPr>
            </w:pPr>
          </w:p>
        </w:tc>
      </w:tr>
      <w:tr w:rsidR="00211B8E" w14:paraId="6099AB3B" w14:textId="77777777" w:rsidTr="00211B8E">
        <w:tc>
          <w:tcPr>
            <w:tcW w:w="1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146" w14:textId="2E731B53" w:rsidR="00211B8E" w:rsidRDefault="00211B8E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>Código asignado: 1-11-</w:t>
            </w:r>
          </w:p>
        </w:tc>
      </w:tr>
      <w:tr w:rsidR="004D0693" w14:paraId="11350ACC" w14:textId="77777777" w:rsidTr="005102E4">
        <w:tc>
          <w:tcPr>
            <w:tcW w:w="11084" w:type="dxa"/>
            <w:tcBorders>
              <w:top w:val="single" w:sz="4" w:space="0" w:color="auto"/>
            </w:tcBorders>
          </w:tcPr>
          <w:p w14:paraId="1B6F2040" w14:textId="03502DFE" w:rsidR="003F156F" w:rsidRPr="00BE3416" w:rsidRDefault="003F156F">
            <w:pPr>
              <w:rPr>
                <w:b/>
                <w:bCs/>
                <w:lang w:val="es-CR"/>
              </w:rPr>
            </w:pPr>
            <w:r w:rsidRPr="00BE3416">
              <w:rPr>
                <w:b/>
                <w:bCs/>
                <w:lang w:val="es-CR"/>
              </w:rPr>
              <w:t xml:space="preserve">Nombre: </w:t>
            </w:r>
          </w:p>
        </w:tc>
      </w:tr>
      <w:tr w:rsidR="004D0693" w14:paraId="01E5BF61" w14:textId="77777777" w:rsidTr="00D71A29">
        <w:trPr>
          <w:trHeight w:val="1470"/>
        </w:trPr>
        <w:tc>
          <w:tcPr>
            <w:tcW w:w="11084" w:type="dxa"/>
          </w:tcPr>
          <w:p w14:paraId="43251D67" w14:textId="4DBD2CA2" w:rsidR="004D0693" w:rsidRPr="00BE3416" w:rsidRDefault="003F156F">
            <w:pPr>
              <w:rPr>
                <w:b/>
                <w:bCs/>
                <w:lang w:val="es-CR"/>
              </w:rPr>
            </w:pPr>
            <w:r w:rsidRPr="00BE3416">
              <w:rPr>
                <w:b/>
                <w:bCs/>
                <w:lang w:val="es-CR"/>
              </w:rPr>
              <w:t>Firma:</w:t>
            </w:r>
          </w:p>
        </w:tc>
      </w:tr>
    </w:tbl>
    <w:p w14:paraId="027FF0AA" w14:textId="77777777" w:rsidR="004D0693" w:rsidRPr="00CB66B3" w:rsidRDefault="004D0693">
      <w:pPr>
        <w:rPr>
          <w:lang w:val="es-CR"/>
        </w:rPr>
      </w:pPr>
    </w:p>
    <w:sectPr w:rsidR="004D0693" w:rsidRPr="00CB66B3" w:rsidSect="00034616">
      <w:headerReference w:type="default" r:id="rId8"/>
      <w:footerReference w:type="default" r:id="rId9"/>
      <w:pgSz w:w="12240" w:h="15840"/>
      <w:pgMar w:top="648" w:right="648" w:bottom="648" w:left="64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9C23" w14:textId="77777777" w:rsidR="004A0F36" w:rsidRDefault="004A0F36">
      <w:r>
        <w:separator/>
      </w:r>
    </w:p>
  </w:endnote>
  <w:endnote w:type="continuationSeparator" w:id="0">
    <w:p w14:paraId="1623A84E" w14:textId="77777777" w:rsidR="004A0F36" w:rsidRDefault="004A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E3C" w14:textId="77777777" w:rsidR="00034994" w:rsidRDefault="00000000">
    <w:pPr>
      <w:pStyle w:val="Piedepgina"/>
      <w:jc w:val="center"/>
    </w:pPr>
    <w:r>
      <w:rPr>
        <w:sz w:val="16"/>
      </w:rPr>
      <w:t xml:space="preserve">Página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D9420E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D9420E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465A2" w14:textId="77777777" w:rsidR="004A0F36" w:rsidRDefault="004A0F36">
      <w:r>
        <w:separator/>
      </w:r>
    </w:p>
  </w:footnote>
  <w:footnote w:type="continuationSeparator" w:id="0">
    <w:p w14:paraId="4D549C1B" w14:textId="77777777" w:rsidR="004A0F36" w:rsidRDefault="004A0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D9420E" w:rsidRPr="007446EC" w14:paraId="60C89477" w14:textId="77777777" w:rsidTr="00DC396F">
      <w:trPr>
        <w:trHeight w:val="80"/>
      </w:trPr>
      <w:tc>
        <w:tcPr>
          <w:tcW w:w="1300" w:type="dxa"/>
        </w:tcPr>
        <w:p w14:paraId="5FB0043A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09F49384" wp14:editId="06CBF337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E9F1E00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394EECA6" w14:textId="77777777" w:rsidR="00D9420E" w:rsidRPr="00B30DB4" w:rsidRDefault="00D9420E" w:rsidP="00D9420E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23D95F84" w14:textId="77777777" w:rsidR="00D9420E" w:rsidRPr="00B30DB4" w:rsidRDefault="00000000" w:rsidP="00D9420E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D9420E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D9420E" w:rsidRPr="00B30DB4">
            <w:rPr>
              <w:rFonts w:cs="Arial"/>
              <w:sz w:val="18"/>
              <w:szCs w:val="18"/>
            </w:rPr>
            <w:t xml:space="preserve"> </w:t>
          </w:r>
        </w:p>
        <w:p w14:paraId="6532222B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4F55B5F2" w14:textId="77777777" w:rsidR="00D9420E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2631D517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31154861" w14:textId="5F9B30E7" w:rsidR="00034994" w:rsidRPr="00D9420E" w:rsidRDefault="00034994" w:rsidP="00D9420E">
    <w:pPr>
      <w:pStyle w:val="Encabezado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6375409">
    <w:abstractNumId w:val="8"/>
  </w:num>
  <w:num w:numId="2" w16cid:durableId="1870483265">
    <w:abstractNumId w:val="6"/>
  </w:num>
  <w:num w:numId="3" w16cid:durableId="762842678">
    <w:abstractNumId w:val="5"/>
  </w:num>
  <w:num w:numId="4" w16cid:durableId="602879673">
    <w:abstractNumId w:val="4"/>
  </w:num>
  <w:num w:numId="5" w16cid:durableId="1131627524">
    <w:abstractNumId w:val="7"/>
  </w:num>
  <w:num w:numId="6" w16cid:durableId="1027482109">
    <w:abstractNumId w:val="3"/>
  </w:num>
  <w:num w:numId="7" w16cid:durableId="66079014">
    <w:abstractNumId w:val="2"/>
  </w:num>
  <w:num w:numId="8" w16cid:durableId="281544195">
    <w:abstractNumId w:val="1"/>
  </w:num>
  <w:num w:numId="9" w16cid:durableId="96489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4994"/>
    <w:rsid w:val="0006063C"/>
    <w:rsid w:val="000909C8"/>
    <w:rsid w:val="000D4336"/>
    <w:rsid w:val="000F0F55"/>
    <w:rsid w:val="00100D85"/>
    <w:rsid w:val="0015074B"/>
    <w:rsid w:val="001A6484"/>
    <w:rsid w:val="00207E9A"/>
    <w:rsid w:val="00211B8E"/>
    <w:rsid w:val="0029639D"/>
    <w:rsid w:val="002A1314"/>
    <w:rsid w:val="002F1B26"/>
    <w:rsid w:val="0032361E"/>
    <w:rsid w:val="00326F90"/>
    <w:rsid w:val="00364276"/>
    <w:rsid w:val="003F156F"/>
    <w:rsid w:val="004A052D"/>
    <w:rsid w:val="004A0F36"/>
    <w:rsid w:val="004D0693"/>
    <w:rsid w:val="004F762F"/>
    <w:rsid w:val="00506292"/>
    <w:rsid w:val="005102E4"/>
    <w:rsid w:val="005110CF"/>
    <w:rsid w:val="005742C8"/>
    <w:rsid w:val="00736B36"/>
    <w:rsid w:val="00742C36"/>
    <w:rsid w:val="007446EC"/>
    <w:rsid w:val="007C4D08"/>
    <w:rsid w:val="007F7393"/>
    <w:rsid w:val="008F3C42"/>
    <w:rsid w:val="00903FDC"/>
    <w:rsid w:val="009228A3"/>
    <w:rsid w:val="0099014C"/>
    <w:rsid w:val="009959CE"/>
    <w:rsid w:val="00997CC1"/>
    <w:rsid w:val="009B2E67"/>
    <w:rsid w:val="00A31A15"/>
    <w:rsid w:val="00A44926"/>
    <w:rsid w:val="00A469BB"/>
    <w:rsid w:val="00A46D07"/>
    <w:rsid w:val="00A528F6"/>
    <w:rsid w:val="00A54138"/>
    <w:rsid w:val="00A65501"/>
    <w:rsid w:val="00AA1D8D"/>
    <w:rsid w:val="00AE2E85"/>
    <w:rsid w:val="00AE618B"/>
    <w:rsid w:val="00B4481A"/>
    <w:rsid w:val="00B47730"/>
    <w:rsid w:val="00B610F3"/>
    <w:rsid w:val="00B72ACA"/>
    <w:rsid w:val="00BA17ED"/>
    <w:rsid w:val="00BB70FE"/>
    <w:rsid w:val="00BE3416"/>
    <w:rsid w:val="00BF7739"/>
    <w:rsid w:val="00C8217D"/>
    <w:rsid w:val="00CB0664"/>
    <w:rsid w:val="00CB66B3"/>
    <w:rsid w:val="00CD4401"/>
    <w:rsid w:val="00CE233C"/>
    <w:rsid w:val="00CE7B82"/>
    <w:rsid w:val="00CF4EF7"/>
    <w:rsid w:val="00D57D62"/>
    <w:rsid w:val="00D71A29"/>
    <w:rsid w:val="00D73642"/>
    <w:rsid w:val="00D9420E"/>
    <w:rsid w:val="00E04E24"/>
    <w:rsid w:val="00E3660C"/>
    <w:rsid w:val="00E83CB9"/>
    <w:rsid w:val="00E91D8B"/>
    <w:rsid w:val="00EB6E32"/>
    <w:rsid w:val="00EC0A74"/>
    <w:rsid w:val="00ED2CCF"/>
    <w:rsid w:val="00EF48B5"/>
    <w:rsid w:val="00F00D94"/>
    <w:rsid w:val="00F61AAE"/>
    <w:rsid w:val="00FC693F"/>
    <w:rsid w:val="00FD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EA3FE8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eastAsia="Arial" w:hAnsi="Arial"/>
      <w:sz w:val="17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D9420E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942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FTI para usos no contemplados o fuera de indicación oficial - tratamiento crónico</vt:lpstr>
      <vt:lpstr/>
    </vt:vector>
  </TitlesOfParts>
  <Manager/>
  <Company/>
  <LinksUpToDate>false</LinksUpToDate>
  <CharactersWithSpaces>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FTI para usos no contemplados o fuera de indicación oficial - tratamiento crónico</dc:title>
  <dc:subject>Solicitud al Comité Central de Farmacoterapia</dc:subject>
  <dc:creator>Dirección de Farmacoepidemiología</dc:creator>
  <cp:keywords>FTI, CCF, CLF, tratamiento crónico, fuera de indicación, lineamiento institucional</cp:keywords>
  <dc:description>generated by python-docx</dc:description>
  <cp:lastModifiedBy>María José Guadamuz Angulo</cp:lastModifiedBy>
  <cp:revision>56</cp:revision>
  <dcterms:created xsi:type="dcterms:W3CDTF">2013-12-23T23:15:00Z</dcterms:created>
  <dcterms:modified xsi:type="dcterms:W3CDTF">2026-08-18T03:31:00Z</dcterms:modified>
  <cp:category/>
</cp:coreProperties>
</file>